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Este es un borrador de informe geológico.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